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B2545"/>
        </w:rPr>
        <w:t>producto-launch · Export de canal · últimas 2 semanas</w:t>
      </w:r>
    </w:p>
    <w:p>
      <w:r>
        <w:t>========================================================= Workspace: Banco Azteca Digital Canal: #producto-launch (52 miembros) Exportado: martes 28 de abril 11:50 am =========================================================</w:t>
      </w:r>
    </w:p>
    <w:p>
      <w:r>
        <w:t>──────────────── lunes 14 de abril ────────────────</w:t>
      </w:r>
    </w:p>
    <w:p>
      <w:r>
        <w:t xml:space="preserve">[14:47] </w:t>
      </w:r>
      <w:r>
        <w:rPr>
          <w:b/>
        </w:rPr>
        <w:t>Miguel Ángel Torres</w:t>
      </w:r>
      <w:r>
        <w:t xml:space="preserve"> 🔴 Equipo la app está caída. Estamos reportando. No deploy a nadie hasta más nuevo aviso.</w:t>
      </w:r>
    </w:p>
    <w:p>
      <w:r>
        <w:t xml:space="preserve">[14:49] </w:t>
      </w:r>
      <w:r>
        <w:rPr>
          <w:b/>
        </w:rPr>
        <w:t>Carlos Beltrán (QA)</w:t>
      </w:r>
      <w:r>
        <w:t xml:space="preserve"> Confirmado. Error 500 en autenticación. Viene del último push del módulo de crédito.</w:t>
      </w:r>
    </w:p>
    <w:p>
      <w:r>
        <w:t xml:space="preserve">[14:51] </w:t>
      </w:r>
      <w:r>
        <w:rPr>
          <w:b/>
        </w:rPr>
        <w:t>Iván Rodríguez</w:t>
      </w:r>
      <w:r>
        <w:t xml:space="preserve"> 😬 mi equipo hizo ese push esta mañana. Paso a investigar</w:t>
      </w:r>
    </w:p>
    <w:p>
      <w:r>
        <w:t xml:space="preserve">[14:58] </w:t>
      </w:r>
      <w:r>
        <w:rPr>
          <w:b/>
        </w:rPr>
        <w:t>Pablo Vela</w:t>
      </w:r>
      <w:r>
        <w:t xml:space="preserve"> Guys no pushen nada más hasta que identifiquemos. Rollback en proceso.</w:t>
      </w:r>
    </w:p>
    <w:p>
      <w:r>
        <w:t xml:space="preserve">[15:12] </w:t>
      </w:r>
      <w:r>
        <w:rPr>
          <w:b/>
        </w:rPr>
        <w:t>Fernanda Cruz</w:t>
      </w:r>
      <w:r>
        <w:t xml:space="preserve"> ¿Estado? Ya me están preguntando de Comunicación Corp</w:t>
      </w:r>
    </w:p>
    <w:p>
      <w:r>
        <w:t xml:space="preserve">[15:14] </w:t>
      </w:r>
      <w:r>
        <w:rPr>
          <w:b/>
        </w:rPr>
        <w:t>Miguel Ángel Torres</w:t>
      </w:r>
      <w:r>
        <w:t xml:space="preserve"> Rollback en curso. ETA 20 min.</w:t>
      </w:r>
    </w:p>
    <w:p>
      <w:r>
        <w:t xml:space="preserve">[15:33] </w:t>
      </w:r>
      <w:r>
        <w:rPr>
          <w:b/>
        </w:rPr>
        <w:t>Miguel Ángel Torres</w:t>
      </w:r>
      <w:r>
        <w:t xml:space="preserve"> Rollback completo. App vuelve en línea en los próximos 10 min.</w:t>
      </w:r>
    </w:p>
    <w:p>
      <w:r>
        <w:t xml:space="preserve">[15:48] </w:t>
      </w:r>
      <w:r>
        <w:rPr>
          <w:b/>
        </w:rPr>
        <w:t>Alejandra Ruiz</w:t>
      </w:r>
      <w:r>
        <w:t xml:space="preserve"> 🚨 ya veo el impacto en tiempo real. 2.1M usuarios no pudieron operar en las últimas 4h. Voy a armar numbers.</w:t>
      </w:r>
    </w:p>
    <w:p>
      <w:r>
        <w:t xml:space="preserve">[16:02] </w:t>
      </w:r>
      <w:r>
        <w:rPr>
          <w:b/>
        </w:rPr>
        <w:t>Fernanda Cruz</w:t>
      </w:r>
      <w:r>
        <w:t xml:space="preserve"> Necesito postmortem mañana. Todos los que estuvieron involucrados.</w:t>
      </w:r>
    </w:p>
    <w:p>
      <w:r>
        <w:t xml:space="preserve">[16:04] </w:t>
      </w:r>
      <w:r>
        <w:rPr>
          <w:b/>
        </w:rPr>
        <w:t>Iván Rodríguez</w:t>
      </w:r>
      <w:r>
        <w:t xml:space="preserve"> ✅ agendado mañana 9am</w:t>
      </w:r>
    </w:p>
    <w:p>
      <w:r>
        <w:t xml:space="preserve">[16:15] </w:t>
      </w:r>
      <w:r>
        <w:rPr>
          <w:b/>
        </w:rPr>
        <w:t>David Luna (Growth)</w:t>
      </w:r>
      <w:r>
        <w:t xml:space="preserve"> FYI twitter se está poniendo feo. Hay 847 menciones negativas en las últimas 2h.</w:t>
      </w:r>
    </w:p>
    <w:p>
      <w:r>
        <w:t xml:space="preserve">[16:16] </w:t>
      </w:r>
      <w:r>
        <w:rPr>
          <w:b/>
        </w:rPr>
        <w:t>Natalia Herrera</w:t>
      </w:r>
      <w:r>
        <w:t xml:space="preserve"> ¿Alguien está respondiendo en social?</w:t>
      </w:r>
    </w:p>
    <w:p>
      <w:r>
        <w:t xml:space="preserve">[16:17] </w:t>
      </w:r>
      <w:r>
        <w:rPr>
          <w:b/>
        </w:rPr>
        <w:t>David Luna (Growth)</w:t>
      </w:r>
      <w:r>
        <w:t xml:space="preserve"> Lo está manejando Comunicación Corporativa. Pero no tenemos respuesta oficial todavía.</w:t>
      </w:r>
    </w:p>
    <w:p>
      <w:r>
        <w:t xml:space="preserve">[19:22] </w:t>
      </w:r>
      <w:r>
        <w:rPr>
          <w:b/>
        </w:rPr>
        <w:t>Miguel Ángel Torres</w:t>
      </w:r>
      <w:r>
        <w:t xml:space="preserve"> Equipo la app está estable. Descansen.</w:t>
      </w:r>
    </w:p>
    <w:p>
      <w:r>
        <w:t>──────────────── martes 15 de abril ────────────────</w:t>
      </w:r>
    </w:p>
    <w:p>
      <w:r>
        <w:t xml:space="preserve">[09:12] </w:t>
      </w:r>
      <w:r>
        <w:rPr>
          <w:b/>
        </w:rPr>
        <w:t>Fernanda Cruz</w:t>
      </w:r>
      <w:r>
        <w:t xml:space="preserve"> Postmortem a las 9. Sala Sonora + Teams</w:t>
      </w:r>
    </w:p>
    <w:p>
      <w:r>
        <w:t xml:space="preserve">[11:47] </w:t>
      </w:r>
      <w:r>
        <w:rPr>
          <w:b/>
        </w:rPr>
        <w:t>Iván Rodríguez</w:t>
      </w:r>
      <w:r>
        <w:t xml:space="preserve"> Conclusiones del postmortem:</w:t>
      </w:r>
    </w:p>
    <w:p>
      <w:pPr>
        <w:pStyle w:val="ListNumber"/>
      </w:pPr>
      <w:r>
        <w:t>Falta de test de carga en el pipeline de deploy</w:t>
      </w:r>
    </w:p>
    <w:p>
      <w:pPr>
        <w:pStyle w:val="ListNumber"/>
      </w:pPr>
      <w:r>
        <w:t>El cambio no pasó por review de arquitectura</w:t>
      </w:r>
    </w:p>
    <w:p>
      <w:pPr>
        <w:pStyle w:val="ListNumber"/>
      </w:pPr>
      <w:r>
        <w:t>Comunicación a social fue lenta (40 min)</w:t>
      </w:r>
    </w:p>
    <w:p>
      <w:r>
        <w:t xml:space="preserve">[11:49] </w:t>
      </w:r>
      <w:r>
        <w:rPr>
          <w:b/>
        </w:rPr>
        <w:t>Pablo Vela</w:t>
      </w:r>
      <w:r>
        <w:t xml:space="preserve"> Punto 1 lo arreglo esta semana. Punto 2 ya existe pero no lo seguimos, hay que enforzarlo.</w:t>
      </w:r>
    </w:p>
    <w:p>
      <w:r>
        <w:t xml:space="preserve">[11:53] </w:t>
      </w:r>
      <w:r>
        <w:rPr>
          <w:b/>
        </w:rPr>
        <w:t>Fernanda Cruz</w:t>
      </w:r>
      <w:r>
        <w:t xml:space="preserve"> @Pablo ejecuta. No quiero volver a ver esto.</w:t>
      </w:r>
    </w:p>
    <w:p>
      <w:r>
        <w:t>──────────────── miércoles 16 – viernes 18 ────────────────</w:t>
      </w:r>
    </w:p>
    <w:p>
      <w:r>
        <w:t xml:space="preserve">[jue 16 · 10:14] </w:t>
      </w:r>
      <w:r>
        <w:rPr>
          <w:b/>
        </w:rPr>
        <w:t>Sergio Peña</w:t>
      </w:r>
      <w:r>
        <w:t xml:space="preserve"> Update QR v2: bug encontrado con CoDi cuando monto &gt; 50k. Estamos investigando.</w:t>
      </w:r>
    </w:p>
    <w:p>
      <w:r>
        <w:t xml:space="preserve">[jue 16 · 10:15] </w:t>
      </w:r>
      <w:r>
        <w:rPr>
          <w:b/>
        </w:rPr>
        <w:t>Carlos Beltrán (QA)</w:t>
      </w:r>
      <w:r>
        <w:t xml:space="preserve"> @Sergio también encontramos el tema de transacciones pendientes que se cobran al día siguiente.</w:t>
      </w:r>
    </w:p>
    <w:p>
      <w:r>
        <w:t xml:space="preserve">[jue 16 · 10:16] </w:t>
      </w:r>
      <w:r>
        <w:rPr>
          <w:b/>
        </w:rPr>
        <w:t>Sergio Peña</w:t>
      </w:r>
      <w:r>
        <w:t xml:space="preserve"> Oye eso no lo habíamos visto. ¿Reproduce siempre?</w:t>
      </w:r>
    </w:p>
    <w:p>
      <w:r>
        <w:t xml:space="preserve">[jue 16 · 10:17] </w:t>
      </w:r>
      <w:r>
        <w:rPr>
          <w:b/>
        </w:rPr>
        <w:t>Carlos Beltrán (QA)</w:t>
      </w:r>
      <w:r>
        <w:t xml:space="preserve"> 3 de 10 veces. Patrón no claro.</w:t>
      </w:r>
    </w:p>
    <w:p>
      <w:r>
        <w:t xml:space="preserve">[jue 16 · 10:22] </w:t>
      </w:r>
      <w:r>
        <w:rPr>
          <w:b/>
        </w:rPr>
        <w:t>Sergio Peña</w:t>
      </w:r>
      <w:r>
        <w:t xml:space="preserve"> Ok voy a escalarlo. Pero creo que igual podemos lanzar en 2 semanas si arreglamos el tema de los 50k.</w:t>
      </w:r>
    </w:p>
    <w:p>
      <w:r>
        <w:t xml:space="preserve">[jue 16 · 10:24] </w:t>
      </w:r>
      <w:r>
        <w:rPr>
          <w:b/>
        </w:rPr>
        <w:t>Rocío Medina</w:t>
      </w:r>
      <w:r>
        <w:t xml:space="preserve"> @Sergio NO. Eso de transacciones pendientes es un deal-breaker. Si cobramos doble, nos hunden en prensa.</w:t>
      </w:r>
    </w:p>
    <w:p>
      <w:r>
        <w:t xml:space="preserve">[jue 16 · 10:26] </w:t>
      </w:r>
      <w:r>
        <w:rPr>
          <w:b/>
        </w:rPr>
        <w:t>Sergio Peña</w:t>
      </w:r>
      <w:r>
        <w:t xml:space="preserve"> Entiendo pero tenemos 2000 comercios esperando. ¿Tú les dices que no?</w:t>
      </w:r>
    </w:p>
    <w:p>
      <w:r>
        <w:t xml:space="preserve">[jue 16 · 10:29] </w:t>
      </w:r>
      <w:r>
        <w:rPr>
          <w:b/>
        </w:rPr>
        <w:t>Rocío Medina</w:t>
      </w:r>
      <w:r>
        <w:t xml:space="preserve"> Prefiero decirle eso que salir en el periódico cobrando doble. Vamos a llevarlo a Fer.</w:t>
      </w:r>
    </w:p>
    <w:p>
      <w:r>
        <w:t xml:space="preserve">[jue 16 · 10:31] </w:t>
      </w:r>
      <w:r>
        <w:rPr>
          <w:b/>
        </w:rPr>
        <w:t>Sergio Peña</w:t>
      </w:r>
      <w:r>
        <w:t xml:space="preserve"> Ok</w:t>
      </w:r>
    </w:p>
    <w:p>
      <w:r>
        <w:t xml:space="preserve">[vie 17 · 14:10] </w:t>
      </w:r>
      <w:r>
        <w:rPr>
          <w:b/>
        </w:rPr>
        <w:t>Alejandra Ruiz</w:t>
      </w:r>
      <w:r>
        <w:t xml:space="preserve"> Team hice un análisis cruzando NPS con datos de Totalplay y encontré algo raro. Un % alto de quejas de velocidad de app vienen de clientes que también tienen Totalplay y viven en ciudades con HFC viejo. ¿Interesante no?</w:t>
      </w:r>
    </w:p>
    <w:p>
      <w:r>
        <w:t xml:space="preserve">[vie 17 · 14:13] </w:t>
      </w:r>
      <w:r>
        <w:rPr>
          <w:b/>
        </w:rPr>
        <w:t>Miguel Ángel Torres</w:t>
      </w:r>
      <w:r>
        <w:t xml:space="preserve"> ¿Qué tan alto?</w:t>
      </w:r>
    </w:p>
    <w:p>
      <w:r>
        <w:t xml:space="preserve">[vie 17 · 14:14] </w:t>
      </w:r>
      <w:r>
        <w:rPr>
          <w:b/>
        </w:rPr>
        <w:t>Alejandra Ruiz</w:t>
      </w:r>
      <w:r>
        <w:t xml:space="preserve"> 34% de las quejas de velocidad vienen de ese segmento.</w:t>
      </w:r>
    </w:p>
    <w:p>
      <w:r>
        <w:t xml:space="preserve">[vie 17 · 14:18] </w:t>
      </w:r>
      <w:r>
        <w:rPr>
          <w:b/>
        </w:rPr>
        <w:t>Pablo Vela</w:t>
      </w:r>
      <w:r>
        <w:t xml:space="preserve"> Tiene sentido. La app depende de wifi estable para mucho flow. Si Totalplay se cae, nosotros nos caemos en esas casas.</w:t>
      </w:r>
    </w:p>
    <w:p>
      <w:r>
        <w:t xml:space="preserve">[vie 17 · 14:22] </w:t>
      </w:r>
      <w:r>
        <w:rPr>
          <w:b/>
        </w:rPr>
        <w:t>Fernanda Cruz</w:t>
      </w:r>
      <w:r>
        <w:t xml:space="preserve"> Interesting. Armémoslo para el Comité. @Alejandra puedes preparar algo?</w:t>
      </w:r>
    </w:p>
    <w:p>
      <w:r>
        <w:t xml:space="preserve">[vie 17 · 14:24] </w:t>
      </w:r>
      <w:r>
        <w:rPr>
          <w:b/>
        </w:rPr>
        <w:t>Alejandra Ruiz</w:t>
      </w:r>
      <w:r>
        <w:t xml:space="preserve"> 🫡 para la reunión del martes 28.</w:t>
      </w:r>
    </w:p>
    <w:p>
      <w:r>
        <w:t>──────────────── lunes 21 – miércoles 23 ────────────────</w:t>
      </w:r>
    </w:p>
    <w:p>
      <w:r>
        <w:t xml:space="preserve">[lun 21 · 08:47] </w:t>
      </w:r>
      <w:r>
        <w:rPr>
          <w:b/>
        </w:rPr>
        <w:t>Natalia Herrera</w:t>
      </w:r>
      <w:r>
        <w:t xml:space="preserve"> Team recordatorio — el rediseño de home lleva 3 meses bloqueado esperando decisión. ¿Podemos meterlo en la siguiente agenda?</w:t>
      </w:r>
    </w:p>
    <w:p>
      <w:r>
        <w:t xml:space="preserve">[lun 21 · 09:02] </w:t>
      </w:r>
      <w:r>
        <w:rPr>
          <w:b/>
        </w:rPr>
        <w:t>Rocío Medina</w:t>
      </w:r>
      <w:r>
        <w:t xml:space="preserve"> 👀 @Natalia déjame revisar en qué está bloqueado</w:t>
      </w:r>
    </w:p>
    <w:p>
      <w:r>
        <w:t xml:space="preserve">[lun 21 · 11:34] </w:t>
      </w:r>
      <w:r>
        <w:rPr>
          <w:b/>
        </w:rPr>
        <w:t>Natalia Herrera</w:t>
      </w:r>
      <w:r>
        <w:t xml:space="preserve"> @Rocío actualización? 🙏</w:t>
      </w:r>
    </w:p>
    <w:p>
      <w:r>
        <w:t xml:space="preserve">[lun 21 · 15:47] </w:t>
      </w:r>
      <w:r>
        <w:rPr>
          <w:b/>
        </w:rPr>
        <w:t>Natalia Herrera</w:t>
      </w:r>
      <w:r>
        <w:t xml:space="preserve"> ¿Alguien?</w:t>
      </w:r>
    </w:p>
    <w:p>
      <w:r>
        <w:t xml:space="preserve">[mar 22 · 08:15] </w:t>
      </w:r>
      <w:r>
        <w:rPr>
          <w:b/>
        </w:rPr>
        <w:t>David Luna (Growth)</w:t>
      </w:r>
      <w:r>
        <w:t xml:space="preserve"> ⚠️ Team, preocupante. Bajamos 3 puntos más de participación en crédito nómina vs. competidores digitales. Ya llevamos 12% perdido en 6 meses. Necesitamos discutirlo.</w:t>
      </w:r>
    </w:p>
    <w:p>
      <w:r>
        <w:t xml:space="preserve">[mar 22 · 08:22] </w:t>
      </w:r>
      <w:r>
        <w:rPr>
          <w:b/>
        </w:rPr>
        <w:t>Iván Rodríguez</w:t>
      </w:r>
      <w:r>
        <w:t xml:space="preserve"> @David comparte numbers concretos cuando puedas. ¿Por qué están ganando? ¿tasa?</w:t>
      </w:r>
    </w:p>
    <w:p>
      <w:r>
        <w:t xml:space="preserve">[mar 22 · 08:25] </w:t>
      </w:r>
      <w:r>
        <w:rPr>
          <w:b/>
        </w:rPr>
        <w:t>David Luna (Growth)</w:t>
      </w:r>
      <w:r>
        <w:t xml:space="preserve"> Combinación: tasa 8-12 puntos menor, onboarding 4x más rápido, sin anualidad en tarjeta. Pegan en segmento C y D+ que era nuestro core.</w:t>
      </w:r>
    </w:p>
    <w:p>
      <w:r>
        <w:t xml:space="preserve">[mar 22 · 08:27] </w:t>
      </w:r>
      <w:r>
        <w:rPr>
          <w:b/>
        </w:rPr>
        <w:t>Iván Rodríguez</w:t>
      </w:r>
      <w:r>
        <w:t xml:space="preserve"> 💀</w:t>
      </w:r>
    </w:p>
    <w:p>
      <w:r>
        <w:t xml:space="preserve">[mié 23 · 10:02] </w:t>
      </w:r>
      <w:r>
        <w:rPr>
          <w:b/>
        </w:rPr>
        <w:t>Laura Estrada</w:t>
      </w:r>
      <w:r>
        <w:t xml:space="preserve"> Actualización onboarding: hicimos piloto con 500 usuarios nuevos. Tiempo promedio 14 min. Meta &lt;10. El bottleneck es validación de domicilio (4.2 min promedio).</w:t>
      </w:r>
    </w:p>
    <w:p>
      <w:r>
        <w:t xml:space="preserve">[mié 23 · 10:04] </w:t>
      </w:r>
      <w:r>
        <w:rPr>
          <w:b/>
        </w:rPr>
        <w:t>Miguel Ángel Torres</w:t>
      </w:r>
      <w:r>
        <w:t xml:space="preserve"> Sigo creyendo que el tema es organizacional. Cada UN valida distinto.</w:t>
      </w:r>
    </w:p>
    <w:p>
      <w:r>
        <w:t xml:space="preserve">[mié 23 · 10:06] </w:t>
      </w:r>
      <w:r>
        <w:rPr>
          <w:b/>
        </w:rPr>
        <w:t>Fernanda Cruz</w:t>
      </w:r>
      <w:r>
        <w:t xml:space="preserve"> Lo llevamos al Comité. Necesitamos autoridad transversal.</w:t>
      </w:r>
    </w:p>
    <w:p>
      <w:r>
        <w:t>──────────────── viernes 25 – lunes 27 ────────────────</w:t>
      </w:r>
    </w:p>
    <w:p>
      <w:r>
        <w:t xml:space="preserve">[vie 25 · 16:47] </w:t>
      </w:r>
      <w:r>
        <w:rPr>
          <w:b/>
        </w:rPr>
        <w:t>Carlos Beltrán (QA)</w:t>
      </w:r>
      <w:r>
        <w:t xml:space="preserve"> @Sergio estado de los bugs de QR v2?</w:t>
      </w:r>
    </w:p>
    <w:p>
      <w:r>
        <w:t xml:space="preserve">[vie 25 · 16:52] </w:t>
      </w:r>
      <w:r>
        <w:rPr>
          <w:b/>
        </w:rPr>
        <w:t>Sergio Peña</w:t>
      </w:r>
      <w:r>
        <w:t xml:space="preserve"> El de los 50k casi arreglado. El de transacciones pendientes seguimos investigando. CoDi no es transparente sobre su side.</w:t>
      </w:r>
    </w:p>
    <w:p>
      <w:r>
        <w:t xml:space="preserve">[vie 25 · 16:54] </w:t>
      </w:r>
      <w:r>
        <w:rPr>
          <w:b/>
        </w:rPr>
        <w:t>Rocío Medina</w:t>
      </w:r>
      <w:r>
        <w:t xml:space="preserve"> @Sergio entonces confirmamos que no lanzamos el martes.</w:t>
      </w:r>
    </w:p>
    <w:p>
      <w:r>
        <w:t xml:space="preserve">[vie 25 · 16:58] </w:t>
      </w:r>
      <w:r>
        <w:rPr>
          <w:b/>
        </w:rPr>
        <w:t>Sergio Peña</w:t>
      </w:r>
      <w:r>
        <w:t xml:space="preserve"> Déjame hablarlo con Fer el martes. Creo que sí podemos si arreglamos el crítico.</w:t>
      </w:r>
    </w:p>
    <w:p>
      <w:r>
        <w:t xml:space="preserve">[vie 25 · 17:01] </w:t>
      </w:r>
      <w:r>
        <w:rPr>
          <w:b/>
        </w:rPr>
        <w:t>Rocío Medina</w:t>
      </w:r>
      <w:r>
        <w:t xml:space="preserve"> Sergio no lo lancemos con un bug de cobro doble. Por favor.</w:t>
      </w:r>
    </w:p>
    <w:p>
      <w:r>
        <w:t xml:space="preserve">[lun 27 · 09:14] </w:t>
      </w:r>
      <w:r>
        <w:rPr>
          <w:b/>
        </w:rPr>
        <w:t>Fernanda Cruz</w:t>
      </w:r>
      <w:r>
        <w:t xml:space="preserve"> Team — mañana es la revisión quincenal. Agenda preliminar:</w:t>
      </w:r>
    </w:p>
    <w:p>
      <w:pPr>
        <w:pStyle w:val="ListNumber"/>
      </w:pPr>
      <w:r>
        <w:t>NPS Q1 (Alejandra)</w:t>
      </w:r>
    </w:p>
    <w:p>
      <w:pPr>
        <w:pStyle w:val="ListNumber"/>
      </w:pPr>
      <w:r>
        <w:t>QR v2 go/no-go (Sergio + Carlos)</w:t>
      </w:r>
    </w:p>
    <w:p>
      <w:pPr>
        <w:pStyle w:val="ListNumber"/>
      </w:pPr>
      <w:r>
        <w:t>Onboarding &lt;10 min (Laura)</w:t>
      </w:r>
    </w:p>
    <w:p>
      <w:pPr>
        <w:pStyle w:val="ListNumber"/>
      </w:pPr>
      <w:r>
        <w:t>Postmortem 14 abril (Miguel Ángel)</w:t>
      </w:r>
    </w:p>
    <w:p>
      <w:pPr>
        <w:pStyle w:val="ListNumber"/>
      </w:pPr>
      <w:r>
        <w:t>Roadmap Q2 Q3</w:t>
      </w:r>
    </w:p>
    <w:p>
      <w:r>
        <w:t>Traigan decisiones, no solo updates.</w:t>
      </w:r>
    </w:p>
    <w:p>
      <w:r>
        <w:t xml:space="preserve">[lun 27 · 09:20] </w:t>
      </w:r>
      <w:r>
        <w:rPr>
          <w:b/>
        </w:rPr>
        <w:t>Natalia Herrera</w:t>
      </w:r>
      <w:r>
        <w:t xml:space="preserve"> @Fer ¿y el rediseño de home? 🫣</w:t>
      </w:r>
    </w:p>
    <w:p>
      <w:r>
        <w:t xml:space="preserve">[lun 27 · 09:27] </w:t>
      </w:r>
      <w:r>
        <w:rPr>
          <w:b/>
        </w:rPr>
        <w:t>Fernanda Cruz</w:t>
      </w:r>
      <w:r>
        <w:t xml:space="preserve"> @Natalia lo agendamos la siguiente. Esta ya está muy llena.</w:t>
      </w:r>
    </w:p>
    <w:p>
      <w:r>
        <w:t xml:space="preserve">[lun 27 · 09:31] </w:t>
      </w:r>
      <w:r>
        <w:rPr>
          <w:b/>
        </w:rPr>
        <w:t>Natalia Herrera</w:t>
      </w:r>
      <w:r>
        <w:t xml:space="preserve"> 😔 ok</w:t>
      </w:r>
    </w:p>
    <w:p>
      <w:r>
        <w:t xml:space="preserve">[lun 27 · 11:42] </w:t>
      </w:r>
      <w:r>
        <w:rPr>
          <w:b/>
        </w:rPr>
        <w:t>David Luna (Growth)</w:t>
      </w:r>
      <w:r>
        <w:t xml:space="preserve"> @Fer ¿y el tema de crédito nómina que levanté hace una semana? Estamos en free fall.</w:t>
      </w:r>
    </w:p>
    <w:p>
      <w:r>
        <w:t xml:space="preserve">[lun 27 · 11:45] </w:t>
      </w:r>
      <w:r>
        <w:rPr>
          <w:b/>
        </w:rPr>
        <w:t>Fernanda Cruz</w:t>
      </w:r>
      <w:r>
        <w:t xml:space="preserve"> @David la siguiente. Esta semana foco es NPS + QR + onboarding + postmortem.</w:t>
      </w:r>
    </w:p>
    <w:p>
      <w:r>
        <w:t xml:space="preserve">[lun 27 · 11:47] </w:t>
      </w:r>
      <w:r>
        <w:rPr>
          <w:b/>
        </w:rPr>
        <w:t>David Luna (Growth)</w:t>
      </w:r>
      <w:r>
        <w:t xml:space="preserve"> 👍 (pero no estoy cómodo esperando más)</w:t>
      </w:r>
    </w:p>
    <w:p>
      <w:r>
        <w:t>──────────────── martes 28 de abril ────────────────</w:t>
      </w:r>
    </w:p>
    <w:p>
      <w:r>
        <w:t xml:space="preserve">[mar 28 · 09:47] </w:t>
      </w:r>
      <w:r>
        <w:rPr>
          <w:b/>
        </w:rPr>
        <w:t>Karla Méndez</w:t>
      </w:r>
      <w:r>
        <w:t xml:space="preserve"> Buenos días team. Recordatorio: revisión 10am sala Sonora. Quien pueda presencial que sea presencial.</w:t>
      </w:r>
    </w:p>
    <w:p>
      <w:r>
        <w:t xml:space="preserve">[mar 28 · 11:47] </w:t>
      </w:r>
      <w:r>
        <w:rPr>
          <w:b/>
        </w:rPr>
        <w:t>Karla Méndez</w:t>
      </w:r>
      <w:r>
        <w:t xml:space="preserve"> Terminó la reunión. Gracias a todos. Minuta formal en próximas horas. Pendientes y acuerdos saldrán en el brief del Comité del próximo lunes.</w:t>
      </w:r>
    </w:p>
    <w:p>
      <w:r>
        <w:t xml:space="preserve">[mar 28 · 11:49] </w:t>
      </w:r>
      <w:r>
        <w:rPr>
          <w:b/>
        </w:rPr>
        <w:t>Sergio Peña</w:t>
      </w:r>
      <w:r>
        <w:t xml:space="preserve"> Karla ¿podemos agendar un 1:1 con Fer esta semana? Quiero discutir la decisión de QR v2 antes de comunicarlo a los comercios.</w:t>
      </w:r>
    </w:p>
    <w:p>
      <w:r>
        <w:t xml:space="preserve">[mar 28 · 11:50] </w:t>
      </w:r>
      <w:r>
        <w:rPr>
          <w:b/>
        </w:rPr>
        <w:t>Karla Méndez</w:t>
      </w:r>
      <w:r>
        <w:t xml:space="preserve"> Te mando espacio. Pero la decisión está tomada Sergio.</w:t>
      </w:r>
    </w:p>
    <w:p>
      <w:r>
        <w:t>========================================================= Fin del export. 68 mensajes en 14 días. 12 miembros activos.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B2545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B254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B2545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